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438F" w:rsidRPr="00F449D3" w:rsidRDefault="00000000" w:rsidP="00F449D3">
      <w:pPr>
        <w:widowControl w:val="0"/>
        <w:spacing w:line="240" w:lineRule="auto"/>
        <w:ind w:left="634"/>
        <w:jc w:val="center"/>
        <w:rPr>
          <w:sz w:val="32"/>
          <w:szCs w:val="32"/>
        </w:rPr>
      </w:pPr>
      <w:r w:rsidRPr="00F449D3">
        <w:rPr>
          <w:rFonts w:ascii="Times New Roman" w:hAnsi="Times New Roman"/>
          <w:b/>
          <w:sz w:val="32"/>
          <w:szCs w:val="20"/>
          <w:shd w:val="clear" w:color="auto" w:fill="FFFF00"/>
        </w:rPr>
        <w:t>Ձեր ծրագրի անվանումը</w:t>
      </w:r>
    </w:p>
    <w:p w:rsidR="00AF438F" w:rsidRPr="00F449D3" w:rsidRDefault="00000000" w:rsidP="00F449D3">
      <w:pPr>
        <w:widowControl w:val="0"/>
        <w:spacing w:line="240" w:lineRule="auto"/>
        <w:ind w:left="634"/>
        <w:jc w:val="center"/>
        <w:rPr>
          <w:sz w:val="32"/>
          <w:szCs w:val="32"/>
        </w:rPr>
      </w:pPr>
      <w:r w:rsidRPr="00F449D3">
        <w:rPr>
          <w:rFonts w:ascii="Times New Roman" w:hAnsi="Times New Roman"/>
          <w:b/>
          <w:i/>
          <w:sz w:val="32"/>
          <w:szCs w:val="20"/>
        </w:rPr>
        <w:t>Հաճախումների գրանցամատյան</w:t>
      </w:r>
    </w:p>
    <w:p w:rsidR="00AF438F" w:rsidRPr="00F449D3" w:rsidRDefault="00000000" w:rsidP="00F449D3">
      <w:pPr>
        <w:widowControl w:val="0"/>
        <w:spacing w:before="4" w:line="250" w:lineRule="atLeast"/>
        <w:ind w:left="720"/>
        <w:rPr>
          <w:sz w:val="20"/>
          <w:szCs w:val="20"/>
        </w:rPr>
      </w:pPr>
      <w:r w:rsidRPr="00F449D3">
        <w:rPr>
          <w:rFonts w:ascii="Times New Roman" w:hAnsi="Times New Roman"/>
          <w:b/>
          <w:i/>
          <w:sz w:val="24"/>
          <w:szCs w:val="20"/>
        </w:rPr>
        <w:t>Հրահանգներ ղեկավարների/մարզիչների/հրահանգիչների համար՝</w:t>
      </w:r>
      <w:r w:rsidRPr="00F449D3">
        <w:rPr>
          <w:rFonts w:ascii="Times New Roman" w:hAnsi="Times New Roman"/>
          <w:b/>
          <w:sz w:val="24"/>
          <w:szCs w:val="20"/>
        </w:rPr>
        <w:t xml:space="preserve"> Խնդրում ենք հստակ տպել Ծրագրի մասին տեղեկատվությունը և Մասնակիցների ID-ները ստորև: Գրեք մասնակիցների ID-ներն այնպես, ինչպես դրանք նշված են </w:t>
      </w:r>
      <w:r w:rsidRPr="00F449D3">
        <w:rPr>
          <w:rFonts w:ascii="Times New Roman" w:hAnsi="Times New Roman"/>
          <w:b/>
          <w:i/>
          <w:sz w:val="24"/>
          <w:szCs w:val="20"/>
        </w:rPr>
        <w:t>Մասնակցի տեղեկատվական ձևաթղթում:</w:t>
      </w:r>
    </w:p>
    <w:p w:rsidR="00AF438F" w:rsidRPr="00F449D3" w:rsidRDefault="00000000" w:rsidP="00F449D3">
      <w:pPr>
        <w:widowControl w:val="0"/>
        <w:spacing w:before="120" w:line="240" w:lineRule="auto"/>
        <w:ind w:left="720" w:right="2664"/>
        <w:rPr>
          <w:sz w:val="24"/>
          <w:szCs w:val="24"/>
        </w:rPr>
      </w:pPr>
      <w:r w:rsidRPr="00F449D3">
        <w:rPr>
          <w:rFonts w:ascii="Times New Roman" w:hAnsi="Times New Roman"/>
          <w:sz w:val="24"/>
          <w:szCs w:val="20"/>
        </w:rPr>
        <w:t xml:space="preserve">Յուրաքանչյուր աշխատաշրջան, որին մասնակցում է մասնակիցը, նշեք </w:t>
      </w:r>
      <w:r w:rsidRPr="00F449D3">
        <w:rPr>
          <w:rFonts w:ascii="Times New Roman" w:hAnsi="Times New Roman"/>
          <w:b/>
          <w:sz w:val="24"/>
          <w:szCs w:val="20"/>
        </w:rPr>
        <w:t>X</w:t>
      </w:r>
      <w:r w:rsidRPr="00F449D3">
        <w:rPr>
          <w:rFonts w:ascii="Times New Roman" w:hAnsi="Times New Roman"/>
          <w:sz w:val="24"/>
          <w:szCs w:val="20"/>
        </w:rPr>
        <w:t xml:space="preserve">-ով՝ </w:t>
      </w:r>
    </w:p>
    <w:p w:rsidR="00AF438F" w:rsidRPr="00F449D3" w:rsidRDefault="00000000" w:rsidP="00F449D3">
      <w:pPr>
        <w:widowControl w:val="0"/>
        <w:spacing w:before="240" w:line="240" w:lineRule="auto"/>
        <w:ind w:left="720" w:right="2664"/>
        <w:rPr>
          <w:sz w:val="24"/>
          <w:szCs w:val="24"/>
        </w:rPr>
      </w:pPr>
      <w:r w:rsidRPr="00F449D3">
        <w:rPr>
          <w:rFonts w:ascii="Times New Roman" w:hAnsi="Times New Roman"/>
          <w:sz w:val="24"/>
          <w:szCs w:val="20"/>
        </w:rPr>
        <w:t>Իրականացման վայրի անվանումը՝___________________________________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2011"/>
        <w:gridCol w:w="3940"/>
      </w:tblGrid>
      <w:tr w:rsidR="00AF438F" w:rsidRPr="00F449D3">
        <w:trPr>
          <w:trHeight w:val="434"/>
        </w:trPr>
        <w:tc>
          <w:tcPr>
            <w:tcW w:w="2869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6" w:line="280" w:lineRule="atLeast"/>
              <w:ind w:left="60"/>
              <w:jc w:val="right"/>
              <w:rPr>
                <w:color w:val="000000"/>
                <w:sz w:val="22"/>
                <w:szCs w:val="22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Ծրագրի մեկնարկի ամսաթիվը</w:t>
            </w:r>
          </w:p>
        </w:tc>
        <w:tc>
          <w:tcPr>
            <w:tcW w:w="2011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6" w:line="280" w:lineRule="atLeast"/>
              <w:jc w:val="center"/>
              <w:rPr>
                <w:color w:val="000000"/>
                <w:sz w:val="22"/>
                <w:szCs w:val="22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(ամիս/օր/տարի)</w:t>
            </w:r>
          </w:p>
        </w:tc>
        <w:tc>
          <w:tcPr>
            <w:tcW w:w="3940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6" w:line="280" w:lineRule="atLeast"/>
              <w:rPr>
                <w:color w:val="000000"/>
                <w:sz w:val="22"/>
                <w:szCs w:val="22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__ __/__ __/ __ __ __ __</w:t>
            </w:r>
          </w:p>
        </w:tc>
      </w:tr>
      <w:tr w:rsidR="00AF438F" w:rsidRPr="00F449D3">
        <w:trPr>
          <w:trHeight w:val="58"/>
        </w:trPr>
        <w:tc>
          <w:tcPr>
            <w:tcW w:w="2869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6" w:line="280" w:lineRule="atLeast"/>
              <w:ind w:left="60"/>
              <w:jc w:val="right"/>
              <w:rPr>
                <w:color w:val="000000"/>
                <w:sz w:val="22"/>
                <w:szCs w:val="22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Ծրագրի ավարտի ամսաթիվը</w:t>
            </w:r>
          </w:p>
        </w:tc>
        <w:tc>
          <w:tcPr>
            <w:tcW w:w="2011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6" w:line="280" w:lineRule="atLeast"/>
              <w:jc w:val="center"/>
              <w:rPr>
                <w:color w:val="000000"/>
                <w:sz w:val="22"/>
                <w:szCs w:val="22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(ամիս/օր/տարի)</w:t>
            </w:r>
          </w:p>
        </w:tc>
        <w:tc>
          <w:tcPr>
            <w:tcW w:w="3940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6" w:line="280" w:lineRule="atLeast"/>
              <w:rPr>
                <w:color w:val="000000"/>
                <w:sz w:val="22"/>
                <w:szCs w:val="22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__ __/__ __/ __ __ __ __</w:t>
            </w:r>
          </w:p>
        </w:tc>
      </w:tr>
    </w:tbl>
    <w:p w:rsidR="00AF438F" w:rsidRPr="00F449D3" w:rsidRDefault="00AF438F" w:rsidP="00F449D3">
      <w:pPr>
        <w:widowControl w:val="0"/>
        <w:spacing w:line="271" w:lineRule="atLeast"/>
        <w:ind w:left="810"/>
        <w:rPr>
          <w:sz w:val="20"/>
          <w:szCs w:val="20"/>
        </w:rPr>
      </w:pPr>
    </w:p>
    <w:p w:rsidR="00AF438F" w:rsidRPr="00F449D3" w:rsidRDefault="00AF438F" w:rsidP="00F449D3">
      <w:pPr>
        <w:widowControl w:val="0"/>
        <w:spacing w:before="29" w:line="271" w:lineRule="atLeast"/>
        <w:ind w:left="810"/>
        <w:rPr>
          <w:sz w:val="20"/>
          <w:szCs w:val="20"/>
        </w:rPr>
      </w:pPr>
    </w:p>
    <w:tbl>
      <w:tblPr>
        <w:tblW w:w="15030" w:type="dxa"/>
        <w:tblInd w:w="3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531"/>
        <w:gridCol w:w="531"/>
        <w:gridCol w:w="533"/>
        <w:gridCol w:w="483"/>
        <w:gridCol w:w="486"/>
        <w:gridCol w:w="493"/>
        <w:gridCol w:w="485"/>
        <w:gridCol w:w="541"/>
        <w:gridCol w:w="490"/>
        <w:gridCol w:w="649"/>
        <w:gridCol w:w="647"/>
        <w:gridCol w:w="639"/>
        <w:gridCol w:w="638"/>
        <w:gridCol w:w="639"/>
        <w:gridCol w:w="638"/>
        <w:gridCol w:w="639"/>
        <w:gridCol w:w="638"/>
        <w:gridCol w:w="639"/>
        <w:gridCol w:w="638"/>
        <w:gridCol w:w="639"/>
      </w:tblGrid>
      <w:tr w:rsidR="00AF438F" w:rsidRPr="00F449D3">
        <w:trPr>
          <w:trHeight w:hRule="exact" w:val="356"/>
        </w:trPr>
        <w:tc>
          <w:tcPr>
            <w:tcW w:w="369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ind w:left="126"/>
              <w:jc w:val="both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Մասնակցի ID</w:t>
            </w:r>
          </w:p>
        </w:tc>
        <w:tc>
          <w:tcPr>
            <w:tcW w:w="11340" w:type="dxa"/>
            <w:gridSpan w:val="20"/>
            <w:tcBorders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AF438F" w:rsidRPr="00F449D3" w:rsidRDefault="00000000" w:rsidP="00F449D3">
            <w:pPr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Աշխատաշրջանի համարը*</w:t>
            </w:r>
          </w:p>
        </w:tc>
      </w:tr>
      <w:tr w:rsidR="00AF438F" w:rsidRPr="00F449D3">
        <w:trPr>
          <w:trHeight w:hRule="exact" w:val="443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438F" w:rsidRPr="00F449D3" w:rsidRDefault="00AF438F" w:rsidP="00F449D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206" w:right="189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206" w:right="189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8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8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5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6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7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8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9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11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12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13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14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15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16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17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18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19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2"/>
              <w:ind w:left="182" w:right="165"/>
              <w:jc w:val="center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20</w:t>
            </w:r>
          </w:p>
        </w:tc>
      </w:tr>
      <w:tr w:rsidR="00AF438F" w:rsidRPr="00F449D3">
        <w:trPr>
          <w:trHeight w:hRule="exact" w:val="418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1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1․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AF438F" w:rsidRPr="00F449D3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4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2․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AF438F" w:rsidRPr="00F449D3">
        <w:trPr>
          <w:trHeight w:hRule="exact" w:val="418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1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3․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AF438F" w:rsidRPr="00F449D3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4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4․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AF438F" w:rsidRPr="00F449D3">
        <w:trPr>
          <w:trHeight w:hRule="exact" w:val="418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1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5․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AF438F" w:rsidRPr="00F449D3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4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6․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AF438F" w:rsidRPr="00F449D3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1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7․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AF438F" w:rsidRPr="00F449D3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1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8․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AF438F" w:rsidRPr="00F449D3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1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9․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AF438F" w:rsidRPr="00F449D3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AF438F" w:rsidRPr="00F449D3" w:rsidRDefault="00000000" w:rsidP="00F449D3">
            <w:pPr>
              <w:widowControl w:val="0"/>
              <w:spacing w:before="1"/>
              <w:ind w:left="126"/>
              <w:rPr>
                <w:color w:val="000000"/>
                <w:sz w:val="24"/>
                <w:szCs w:val="24"/>
              </w:rPr>
            </w:pPr>
            <w:r w:rsidRPr="00F449D3">
              <w:rPr>
                <w:rFonts w:ascii="Times New Roman" w:hAnsi="Times New Roman"/>
                <w:color w:val="000000"/>
                <w:sz w:val="24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AF438F" w:rsidRPr="00F449D3" w:rsidRDefault="00AF438F" w:rsidP="00F449D3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AF438F" w:rsidRPr="00F449D3" w:rsidRDefault="00000000" w:rsidP="00F449D3">
      <w:pPr>
        <w:ind w:left="540"/>
        <w:rPr>
          <w:sz w:val="24"/>
          <w:szCs w:val="24"/>
        </w:rPr>
      </w:pPr>
      <w:r w:rsidRPr="00F449D3">
        <w:rPr>
          <w:rFonts w:ascii="Times New Roman" w:hAnsi="Times New Roman"/>
          <w:i/>
          <w:sz w:val="24"/>
          <w:szCs w:val="20"/>
        </w:rPr>
        <w:t>*Հարմարեցրեք այս բաժինը՝ ներառելու հնարավոր աշխատաշրջանների քանակը: Անհրաժեշտության դեպքում օգտագործեք լրացուցիչ էջեր</w:t>
      </w:r>
    </w:p>
    <w:sectPr w:rsidR="00AF438F" w:rsidRPr="00F449D3">
      <w:headerReference w:type="default" r:id="rId6"/>
      <w:footerReference w:type="default" r:id="rId7"/>
      <w:type w:val="continuous"/>
      <w:pgSz w:w="15840" w:h="12240" w:orient="landscape"/>
      <w:pgMar w:top="540" w:right="120" w:bottom="360" w:left="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6F0E" w:rsidRDefault="002D6F0E">
      <w:pPr>
        <w:spacing w:line="240" w:lineRule="auto"/>
      </w:pPr>
      <w:r>
        <w:separator/>
      </w:r>
    </w:p>
  </w:endnote>
  <w:endnote w:type="continuationSeparator" w:id="0">
    <w:p w:rsidR="002D6F0E" w:rsidRDefault="002D6F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438F" w:rsidRDefault="00000000">
    <w:pPr>
      <w:spacing w:after="200" w:line="276" w:lineRule="auto"/>
      <w:ind w:left="720" w:right="690"/>
      <w:rPr>
        <w:sz w:val="16"/>
        <w:szCs w:val="16"/>
      </w:rPr>
    </w:pPr>
    <w:r>
      <w:rPr>
        <w:sz w:val="16"/>
      </w:rPr>
      <w:t>Համաձայն 1995թ.-ի «Փաստաթղթերի կրճատման մասին» օրենքի՝ ոչ մի անձից չի պահանջվում արձագանքել տեղեկատվության հավաքագրմանը, քանի դեռ այդպիսի հավաքագրումը չի ցուցադրում վավեր OMB վերահսկիչ համարը (OMB 0985-0039):  Այս տեղեկատվության հավաքագրման համար ժամանակի ծախսը գնահատվում է միջինը 15 րոպե մեկ պատասխանի համար, ներառյալ անհրաժեշտ տվյալների հավաքագրման և պահպանման, ինչպես նաև տեղեկատվության հավաքագրումը լրացնելու և վերանայելու ժամանակը։  Այս հավաքագրմանն արձագանքելու պարտավորություն է պահանջվում Տարեց ամերիկացիների մասին օրենքի և Պացիենտների պաշտպանության և մատչելի խնամքի մասին օրենքի կանոնադրական իրավասության ներքո նպաստները պահպանելու կամ պահելու համար։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6F0E" w:rsidRDefault="002D6F0E">
      <w:pPr>
        <w:spacing w:line="240" w:lineRule="auto"/>
      </w:pPr>
      <w:r>
        <w:separator/>
      </w:r>
    </w:p>
  </w:footnote>
  <w:footnote w:type="continuationSeparator" w:id="0">
    <w:p w:rsidR="002D6F0E" w:rsidRDefault="002D6F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438F" w:rsidRDefault="00000000">
    <w:pPr>
      <w:spacing w:line="240" w:lineRule="auto"/>
      <w:ind w:right="600"/>
      <w:jc w:val="right"/>
      <w:rPr>
        <w:sz w:val="16"/>
        <w:szCs w:val="16"/>
      </w:rPr>
    </w:pPr>
    <w:r>
      <w:rPr>
        <w:sz w:val="16"/>
      </w:rPr>
      <w:t xml:space="preserve">OMB Վերահսկիչ համար No. 0985-0039 </w:t>
    </w:r>
  </w:p>
  <w:p w:rsidR="00AF438F" w:rsidRDefault="00000000">
    <w:pPr>
      <w:spacing w:line="240" w:lineRule="auto"/>
      <w:ind w:right="600"/>
      <w:jc w:val="right"/>
      <w:rPr>
        <w:sz w:val="16"/>
        <w:szCs w:val="16"/>
      </w:rPr>
    </w:pPr>
    <w:r>
      <w:rPr>
        <w:sz w:val="16"/>
      </w:rPr>
      <w:t>Վավեր է մինչև: Ամսաթիվ 04/30/2024</w:t>
    </w:r>
  </w:p>
  <w:p w:rsidR="00AF438F" w:rsidRDefault="00AF438F">
    <w:pPr>
      <w:spacing w:after="40" w:line="276" w:lineRule="auto"/>
      <w:ind w:left="720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38F"/>
    <w:rsid w:val="002D6F0E"/>
    <w:rsid w:val="00AF438F"/>
    <w:rsid w:val="00F4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70CA2D-C832-49D3-A492-E2C92DC7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y-AM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spacing w:line="288" w:lineRule="auto"/>
    </w:pPr>
    <w:rPr>
      <w:rFonts w:ascii="Calibri" w:eastAsia="Calibri" w:hAnsi="Calibri" w:cs="Calibri"/>
      <w:sz w:val="21"/>
      <w:szCs w:val="21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49D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9D3"/>
    <w:rPr>
      <w:rFonts w:ascii="Calibri" w:eastAsia="Calibri" w:hAnsi="Calibri" w:cs="Calibri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F449D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9D3"/>
    <w:rPr>
      <w:rFonts w:ascii="Calibri" w:eastAsia="Calibri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04D8AC10-FAA3-42D5-A9D9-E1268D2D3DDD}"/>
</file>

<file path=customXml/itemProps2.xml><?xml version="1.0" encoding="utf-8"?>
<ds:datastoreItem xmlns:ds="http://schemas.openxmlformats.org/officeDocument/2006/customXml" ds:itemID="{F478AD6C-0AE0-42D4-AE1B-4504A18E4CFC}"/>
</file>

<file path=customXml/itemProps3.xml><?xml version="1.0" encoding="utf-8"?>
<ds:datastoreItem xmlns:ds="http://schemas.openxmlformats.org/officeDocument/2006/customXml" ds:itemID="{7ACDB69D-AE9F-4E2F-813C-1B931CB4D5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2</cp:revision>
  <dcterms:created xsi:type="dcterms:W3CDTF">2023-08-07T15:14:00Z</dcterms:created>
  <dcterms:modified xsi:type="dcterms:W3CDTF">2023-08-07T15:16:00Z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